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 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994854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25227" name="2f956340-2c19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462232" name="35843f6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91395" name="35843f60-2c19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622608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809010" name="81f74b50-2c1c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958067" name="857c054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529661" name="857c0540-2c1c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432717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734026" name="c71b2f30-2c1c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883058" name="cc658df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850383" name="cc658df0-2c1c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527050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013501" name="0139b970-2c1d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291701" name="045e03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311094" name="045e03e0-2c1d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445542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510556" name="f24d9340-2c1d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25367" name="f7e6391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321591" name="f7e63910-2c1d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887302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179747" name="29cda4e0-2c1e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026636" name="2c60abd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652532" name="2c60abd0-2c1e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118917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96330" name="5b782ec0-2c1e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716451" name="64df41b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452618" name="64df41b0-2c1e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442249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333675" name="f894ac10-2c1e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243434" name="fcb1604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984394" name="fcb16040-2c1e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639921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169290" name="0df28810-2c20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045040" name="1234778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43955" name="12347780-2c20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